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3282988" name="33e609b0-03f5-11f0-8218-cd887da5f7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9854242" name="33e609b0-03f5-11f0-8218-cd887da5f7c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9775855" name="79ddadc0-03f4-11f0-bbc1-39426613d8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884926" name="79ddadc0-03f4-11f0-bbc1-39426613d85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Bidenberg 1814, 9475 Sevelen</w:t>
          </w:r>
        </w:p>
        <w:p>
          <w:pPr>
            <w:spacing w:before="0" w:after="0"/>
          </w:pPr>
          <w:r>
            <w:t>212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